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8AEBC" w14:textId="77777777" w:rsidR="001E4556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1042417" w14:textId="77777777" w:rsidR="001E4556" w:rsidRDefault="00000000">
      <w:pPr>
        <w:spacing w:after="0"/>
        <w:jc w:val="center"/>
      </w:pPr>
      <w:r>
        <w:t>Місто: Запоріжжя</w:t>
      </w:r>
    </w:p>
    <w:p w14:paraId="16E925E7" w14:textId="77777777" w:rsidR="001E4556" w:rsidRDefault="00000000">
      <w:pPr>
        <w:spacing w:after="240"/>
        <w:jc w:val="center"/>
      </w:pPr>
      <w:r>
        <w:t>31 Січня - 01 Лютого 2026</w:t>
      </w:r>
    </w:p>
    <w:p w14:paraId="095FD475" w14:textId="77777777" w:rsidR="001E4556" w:rsidRDefault="00000000">
      <w:pPr>
        <w:pStyle w:val="Heading1"/>
        <w:jc w:val="center"/>
      </w:pPr>
      <w:r>
        <w:t>021 Hip-Hop Ювенали 2 Solo Початківці Plus</w:t>
      </w:r>
    </w:p>
    <w:p w14:paraId="3C663AB3" w14:textId="77777777" w:rsidR="001E4556" w:rsidRDefault="00000000">
      <w:pPr>
        <w:pStyle w:val="Heading2"/>
      </w:pPr>
      <w:r>
        <w:t>Фінал</w:t>
      </w:r>
    </w:p>
    <w:p w14:paraId="38E6AAF9" w14:textId="77777777" w:rsidR="001E4556" w:rsidRDefault="00000000">
      <w:pPr>
        <w:spacing w:after="0"/>
      </w:pPr>
      <w:r>
        <w:t>Суддівська колегія:</w:t>
      </w:r>
    </w:p>
    <w:p w14:paraId="0439EE9F" w14:textId="77777777" w:rsidR="001E4556" w:rsidRDefault="00000000">
      <w:pPr>
        <w:spacing w:after="0"/>
      </w:pPr>
      <w:r>
        <w:t>A - Марія Chirva (Київ)</w:t>
      </w:r>
    </w:p>
    <w:p w14:paraId="3D840D46" w14:textId="77777777" w:rsidR="001E4556" w:rsidRDefault="00000000">
      <w:pPr>
        <w:spacing w:after="0"/>
      </w:pPr>
      <w:r>
        <w:t>B - Ольга Яковлєва</w:t>
      </w:r>
    </w:p>
    <w:p w14:paraId="0DFE0329" w14:textId="77777777" w:rsidR="001E4556" w:rsidRDefault="00000000">
      <w:pPr>
        <w:spacing w:after="0"/>
      </w:pPr>
      <w:r>
        <w:t>C - Тетяна Ворона</w:t>
      </w:r>
    </w:p>
    <w:p w14:paraId="64CBEF5E" w14:textId="77777777" w:rsidR="001E4556" w:rsidRDefault="00000000">
      <w:pPr>
        <w:spacing w:after="0"/>
      </w:pPr>
      <w:r>
        <w:t>D - Рижкова Олена</w:t>
      </w:r>
    </w:p>
    <w:p w14:paraId="7EAAE12E" w14:textId="77777777" w:rsidR="001E4556" w:rsidRDefault="00000000">
      <w:pPr>
        <w:spacing w:after="0"/>
      </w:pPr>
      <w:r>
        <w:t>E - Анастасія Оріна</w:t>
      </w:r>
    </w:p>
    <w:p w14:paraId="7C8DA176" w14:textId="77777777" w:rsidR="001E4556" w:rsidRDefault="00000000">
      <w:pPr>
        <w:spacing w:after="0"/>
      </w:pPr>
      <w:r>
        <w:t>F - Аліна Лисікова</w:t>
      </w:r>
    </w:p>
    <w:p w14:paraId="60782087" w14:textId="77777777" w:rsidR="001E4556" w:rsidRDefault="00000000">
      <w:pPr>
        <w:spacing w:after="0"/>
      </w:pPr>
      <w:r>
        <w:t>G - Олена Рубан</w:t>
      </w:r>
    </w:p>
    <w:p w14:paraId="7B84D433" w14:textId="77777777" w:rsidR="001E4556" w:rsidRDefault="001E4556">
      <w:pPr>
        <w:spacing w:after="120"/>
      </w:pPr>
    </w:p>
    <w:p w14:paraId="31CD9DB7" w14:textId="77777777" w:rsidR="001E4556" w:rsidRDefault="00000000">
      <w:r>
        <w:t>Результати:</w:t>
      </w:r>
    </w:p>
    <w:p w14:paraId="3828529E" w14:textId="77777777" w:rsidR="001E4556" w:rsidRDefault="00000000">
      <w:pPr>
        <w:pStyle w:val="ListNumber"/>
      </w:pPr>
      <w:r>
        <w:t>#234 Катерина Козік - 1 місце</w:t>
      </w:r>
    </w:p>
    <w:p w14:paraId="7DF648C4" w14:textId="77777777" w:rsidR="001E4556" w:rsidRDefault="00000000">
      <w:pPr>
        <w:pStyle w:val="ListNumber"/>
      </w:pPr>
      <w:r>
        <w:t>#218 Вікторія Костенко - 1 місце</w:t>
      </w:r>
    </w:p>
    <w:p w14:paraId="6C529172" w14:textId="77777777" w:rsidR="001E4556" w:rsidRDefault="00000000">
      <w:pPr>
        <w:pStyle w:val="ListNumber"/>
      </w:pPr>
      <w:r>
        <w:t>#233 Вікторія Зубанова - 1 місце</w:t>
      </w:r>
    </w:p>
    <w:p w14:paraId="36A2A133" w14:textId="77777777" w:rsidR="001E4556" w:rsidRDefault="00000000">
      <w:pPr>
        <w:pStyle w:val="ListNumber"/>
      </w:pPr>
      <w:r>
        <w:t>#231 Злата Антоненко - 2 місце</w:t>
      </w:r>
    </w:p>
    <w:p w14:paraId="180EF2D4" w14:textId="77777777" w:rsidR="001E4556" w:rsidRDefault="00000000">
      <w:pPr>
        <w:pStyle w:val="ListNumber"/>
      </w:pPr>
      <w:r>
        <w:t>#182 Сона Расул-заде - 2 місце</w:t>
      </w:r>
    </w:p>
    <w:p w14:paraId="10866591" w14:textId="77777777" w:rsidR="001E4556" w:rsidRDefault="00000000">
      <w:pPr>
        <w:pStyle w:val="ListNumber"/>
      </w:pPr>
      <w:r>
        <w:t>#73 Валерія Каретнікова - 2 місце</w:t>
      </w:r>
    </w:p>
    <w:p w14:paraId="0EF32825" w14:textId="77777777" w:rsidR="001E4556" w:rsidRDefault="00000000">
      <w:pPr>
        <w:pStyle w:val="ListNumber"/>
      </w:pPr>
      <w:r>
        <w:t>#202 Діана Міллер - 3 місце</w:t>
      </w:r>
    </w:p>
    <w:p w14:paraId="2157DD53" w14:textId="77777777" w:rsidR="001E4556" w:rsidRDefault="00000000">
      <w:pPr>
        <w:pStyle w:val="ListNumber"/>
      </w:pPr>
      <w:r>
        <w:t>#198 Марія Жеронкіна - 3 місце</w:t>
      </w:r>
    </w:p>
    <w:p w14:paraId="42D27060" w14:textId="77777777" w:rsidR="001E4556" w:rsidRDefault="001E4556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1E4556" w14:paraId="1D3AE1F6" w14:textId="77777777" w:rsidTr="001E45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E2DE7B2" w14:textId="77777777" w:rsidR="001E4556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621E62D1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42C1CCE2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1FDDD597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1C57D361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7054FBB0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07488BC6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0526CFB9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3CFBA6CD" w14:textId="77777777" w:rsidR="001E45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1E4556" w14:paraId="4C4F663A" w14:textId="77777777" w:rsidTr="001E4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6FB6BE3" w14:textId="77777777" w:rsidR="001E4556" w:rsidRDefault="00000000">
            <w:pPr>
              <w:jc w:val="center"/>
            </w:pPr>
            <w:r>
              <w:t>234</w:t>
            </w:r>
          </w:p>
        </w:tc>
        <w:tc>
          <w:tcPr>
            <w:tcW w:w="1040" w:type="dxa"/>
          </w:tcPr>
          <w:p w14:paraId="2666D548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1101B3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17B01FF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70888E7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78C3BC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F9D784" w14:textId="1A760AF2" w:rsidR="001E4556" w:rsidRDefault="0041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7CDC315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C1FE8E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E4556" w14:paraId="5BC5E3BA" w14:textId="77777777" w:rsidTr="001E45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D119457" w14:textId="77777777" w:rsidR="001E4556" w:rsidRDefault="00000000">
            <w:pPr>
              <w:jc w:val="center"/>
            </w:pPr>
            <w:r>
              <w:t>218</w:t>
            </w:r>
          </w:p>
        </w:tc>
        <w:tc>
          <w:tcPr>
            <w:tcW w:w="1040" w:type="dxa"/>
          </w:tcPr>
          <w:p w14:paraId="46749C35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99657D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1D723C8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84926A" w14:textId="234EBB1D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9F1C66D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55F5E1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BC667A5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582F38B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E4556" w14:paraId="0627126C" w14:textId="77777777" w:rsidTr="001E4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BE344E" w14:textId="77777777" w:rsidR="001E4556" w:rsidRDefault="00000000">
            <w:pPr>
              <w:jc w:val="center"/>
            </w:pPr>
            <w:r>
              <w:t>233</w:t>
            </w:r>
          </w:p>
        </w:tc>
        <w:tc>
          <w:tcPr>
            <w:tcW w:w="1040" w:type="dxa"/>
          </w:tcPr>
          <w:p w14:paraId="08E97718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F8A96A0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2C18033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45FD29B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B1F7958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17F318A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9C2552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C507863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E4556" w14:paraId="384A6F1E" w14:textId="77777777" w:rsidTr="001E45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3FA67A8" w14:textId="77777777" w:rsidR="001E4556" w:rsidRDefault="00000000">
            <w:pPr>
              <w:jc w:val="center"/>
            </w:pPr>
            <w:r>
              <w:t>231</w:t>
            </w:r>
          </w:p>
        </w:tc>
        <w:tc>
          <w:tcPr>
            <w:tcW w:w="1040" w:type="dxa"/>
          </w:tcPr>
          <w:p w14:paraId="58674C84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EF5A28" w14:textId="586776EC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262656F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3DA0FF2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A2685D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48AB37D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814BE58" w14:textId="795B57DF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ED6FA3B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E4556" w14:paraId="7381ADEB" w14:textId="77777777" w:rsidTr="001E4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95A8E5" w14:textId="77777777" w:rsidR="001E4556" w:rsidRDefault="00000000">
            <w:pPr>
              <w:jc w:val="center"/>
            </w:pPr>
            <w:r>
              <w:t>182</w:t>
            </w:r>
          </w:p>
        </w:tc>
        <w:tc>
          <w:tcPr>
            <w:tcW w:w="1040" w:type="dxa"/>
          </w:tcPr>
          <w:p w14:paraId="7A7D083E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9B2356D" w14:textId="00B4D313" w:rsidR="001E4556" w:rsidRDefault="0041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B856AA" w14:textId="360B274A" w:rsidR="001E4556" w:rsidRDefault="0041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EE176DA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A993A6C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632808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03C334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6464F4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E4556" w14:paraId="38FBEA77" w14:textId="77777777" w:rsidTr="001E45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0FA02F0" w14:textId="77777777" w:rsidR="001E4556" w:rsidRDefault="00000000">
            <w:pPr>
              <w:jc w:val="center"/>
            </w:pPr>
            <w:r>
              <w:t>73</w:t>
            </w:r>
          </w:p>
        </w:tc>
        <w:tc>
          <w:tcPr>
            <w:tcW w:w="1040" w:type="dxa"/>
          </w:tcPr>
          <w:p w14:paraId="224F80B0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08AF0F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B30CB75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FA2EC1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E087A5" w14:textId="4031B602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9C07D23" w14:textId="448C1C06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8D8A64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90326FF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E4556" w14:paraId="1EA9D9BB" w14:textId="77777777" w:rsidTr="001E45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35EAB4D" w14:textId="77777777" w:rsidR="001E4556" w:rsidRDefault="00000000">
            <w:pPr>
              <w:jc w:val="center"/>
            </w:pPr>
            <w:r>
              <w:t>202</w:t>
            </w:r>
          </w:p>
        </w:tc>
        <w:tc>
          <w:tcPr>
            <w:tcW w:w="1040" w:type="dxa"/>
          </w:tcPr>
          <w:p w14:paraId="51DE7B2B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F28046D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D3EA157" w14:textId="2017CF0B" w:rsidR="001E4556" w:rsidRDefault="0041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6C054FC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88FAE0" w14:textId="49A7FD44" w:rsidR="001E4556" w:rsidRDefault="0041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10D271C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A23ECE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503264" w14:textId="77777777" w:rsidR="001E45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E4556" w14:paraId="1950B87F" w14:textId="77777777" w:rsidTr="001E45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512A5A2" w14:textId="77777777" w:rsidR="001E4556" w:rsidRDefault="00000000">
            <w:pPr>
              <w:jc w:val="center"/>
            </w:pPr>
            <w:r>
              <w:t>198</w:t>
            </w:r>
          </w:p>
        </w:tc>
        <w:tc>
          <w:tcPr>
            <w:tcW w:w="1040" w:type="dxa"/>
          </w:tcPr>
          <w:p w14:paraId="67693BB9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B251C6C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9C02A82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C2B9DD0" w14:textId="7A23FEC1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51ED36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205F061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8E3A92F" w14:textId="2AD3F9D1" w:rsidR="001E4556" w:rsidRDefault="0041427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0DE402B" w14:textId="77777777" w:rsidR="001E45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48C291D0" w14:textId="77777777" w:rsidR="001E4556" w:rsidRDefault="001E4556"/>
    <w:sectPr w:rsidR="001E4556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809678">
    <w:abstractNumId w:val="8"/>
  </w:num>
  <w:num w:numId="2" w16cid:durableId="258490136">
    <w:abstractNumId w:val="6"/>
  </w:num>
  <w:num w:numId="3" w16cid:durableId="114258999">
    <w:abstractNumId w:val="5"/>
  </w:num>
  <w:num w:numId="4" w16cid:durableId="693965218">
    <w:abstractNumId w:val="4"/>
  </w:num>
  <w:num w:numId="5" w16cid:durableId="1613240588">
    <w:abstractNumId w:val="7"/>
  </w:num>
  <w:num w:numId="6" w16cid:durableId="624046247">
    <w:abstractNumId w:val="3"/>
  </w:num>
  <w:num w:numId="7" w16cid:durableId="1650211514">
    <w:abstractNumId w:val="2"/>
  </w:num>
  <w:num w:numId="8" w16cid:durableId="1704206928">
    <w:abstractNumId w:val="1"/>
  </w:num>
  <w:num w:numId="9" w16cid:durableId="165671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4556"/>
    <w:rsid w:val="0029639D"/>
    <w:rsid w:val="00326F90"/>
    <w:rsid w:val="0041427C"/>
    <w:rsid w:val="00AA1D8D"/>
    <w:rsid w:val="00B47730"/>
    <w:rsid w:val="00CB0664"/>
    <w:rsid w:val="00F055D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1ABF7"/>
  <w14:defaultImageDpi w14:val="300"/>
  <w15:docId w15:val="{CF73835E-967B-4C0F-A3FF-43C0DDF9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2026-02-04T01:17:00Z</dcterms:modified>
  <cp:category/>
</cp:coreProperties>
</file>